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2083159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77090" name="019ef993-259e-7c7f-977b-7dd46c8890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Schulzimmer / WC / Abwartraumn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393916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665768" name="019ef9ae-cd6f-7392-94e9-b8c547048ae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8372353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891913" name="019ef9d1-5b37-7b86-90ad-174e23da980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2803905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105013" name="019ef9d7-a741-73d1-9276-daa8f566f5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3424040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120880" name="019ef9e6-7c58-7359-a822-4d113b926f0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9512437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503491" name="019ef99b-328c-7213-9deb-f9b5f30cc3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1648854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822945" name="019ef9a2-f5a8-7c65-9ae7-eaf603ce6a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8791810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813469" name="019ef9a5-2dc5-7ce5-9966-b6e25a04eb9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8621788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329730" name="019ef98b-fff8-76c9-98e6-eaca978af65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6659761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300085" name="019ef9aa-bb22-7132-89b3-9fc33d676f9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449646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241870" name="019ef9b3-7da7-7638-a07a-eb932e711eb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3471062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920834" name="019ef9bc-e88e-7b65-8002-2dfd5870690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1086555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099329" name="019ef9c4-cef8-7812-bc26-ae1617ce6ac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6150234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832000" name="019ef9da-a275-7488-a5b3-5112b43e91d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6784167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751149" name="019ef9e4-d411-7ca0-89a1-0b4f33e6803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9977315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911451" name="019ef9f0-4fdb-7ebd-b36e-21ac9a9d06d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6909383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522922" name="019ef9f6-7ffa-7929-a2bd-f4001159af9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9863330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264230" name="019efa04-4116-77c6-bd66-135110ed6dd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1356600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236587" name="019ef9b4-06fa-7405-9043-d8a35d05138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0149432" name="019ef97e-7b96-7837-9b04-d364bfb36f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630021" name="019ef97e-7b96-7837-9b04-d364bfb36f1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1552188" name="019ef980-6c59-750c-926d-bebd486114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502891" name="019ef980-6c59-750c-926d-bebd4861147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3707846" name="019ef982-0700-7da0-b416-58ac1c618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293228" name="019ef982-0700-7da0-b416-58ac1c6189e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4940402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942085" name="019ef985-9ef0-7a52-adae-f6dd456658d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3844112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364606" name="019ef986-e2d3-7b1c-bc42-c2240bdf230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7922321" name="019ef994-14e0-7a86-ba3d-d85e2f078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983587" name="019ef994-14e0-7a86-ba3d-d85e2f07887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5262156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784791" name="019ef9b9-d80c-7cc9-b1da-86aafb57512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4367424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558415" name="019ef9c9-b687-767e-a82b-ce7a8cd9ffc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6387469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441189" name="019ef9e9-93f9-789d-9e34-ceac5ae6c5d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3380373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156453" name="019ef9e3-ad9d-71d2-b6e7-f9523506520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4867783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184945" name="019efa02-0a2a-72b7-a086-ad52bd3d8ee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9619497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395881" name="019ef9bf-f34b-70ee-aa85-3bba44f0c87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3595646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353596" name="019ef9d2-1af7-78b8-80a0-da55fda16ce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9579605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273973" name="019ef9d2-db76-7f91-aca1-a046fd3fe62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3968528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340996" name="019ef9db-f89a-7935-9904-fb65fa332a6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8998795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734923" name="019ef9e8-f9e2-740c-b0d9-8e8363c4171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6736027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734566" name="019ef9f1-2587-713c-b9a1-5ff985600b0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1304530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008713" name="019ef9f7-5644-77f1-8cbe-a7b6fa0d93a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5133708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184029" name="019ef9d5-c08f-70d5-bae5-0fbd15137c8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4098655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91066" name="019ef9f5-71b6-734f-b7fa-d9b2ac60665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9861061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695912" name="019ef9f5-e422-7345-baa0-bc5d62c1dad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8307021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673032" name="019ef9fb-cbfe-7ace-8371-8bfff788d03e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4811114" name="019f1d39-3071-7624-9fcc-982da2cff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70506" name="019f1d39-3071-7624-9fcc-982da2cffba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Kork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906298" name="019f1d3a-40f1-748d-b329-e0153321ed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496464" name="019f1d3a-40f1-748d-b329-e0153321ed1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1709769" name="019f1d3b-36fc-7b1d-b165-3161d9bba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816683" name="019f1d3b-36fc-7b1d-b165-3161d9bbaba7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0012413" name="019f1d49-d699-7f40-86e0-6043c6e7d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903566" name="019f1d49-d699-7f40-86e0-6043c6e7d5b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2357859" name="019f1d4e-15f1-7832-90f6-9b14cabfb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194524" name="019f1d4e-15f1-7832-90f6-9b14cabfb54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8679" name="019f1d5b-2122-7612-b076-f9079707ee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120119" name="019f1d5b-2122-7612-b076-f9079707eeff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2040859" name="019f1d53-c983-7074-9ba4-162a75dbf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501560" name="019f1d53-c983-7074-9ba4-162a75dbf03a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1560533" name="019f1d5c-2a6d-78aa-a372-cb373eb0a6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946214" name="019f1d5c-2a6d-78aa-a372-cb373eb0a6a7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0465658" name="019f1d55-cdec-7d83-8d61-ee4bc4201f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116517" name="019f1d55-cdec-7d83-8d61-ee4bc4201faa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